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in jeder Küche</w:t>
            </w:r>
          </w:p>
          <w:p>
            <w:pPr>
              <w:spacing w:before="0" w:after="0"/>
            </w:pPr>
            <w:r>
              <w:t>2* per Haus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03713847" name="3fe7d100-0749-11f1-965b-f33112f3ac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4731272" name="3fe7d100-0749-11f1-965b-f33112f3acb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5595166" name="45afeb40-0749-11f1-965b-f33112f3ac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956415" name="45afeb40-0749-11f1-965b-f33112f3acb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Zwischenböden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27667107" name="cfde6930-074a-11f1-965b-f33112f3ac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5928518" name="cfde6930-074a-11f1-965b-f33112f3acb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43307044" name="d9742d40-074a-11f1-965b-f33112f3ac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4395790" name="d9742d40-074a-11f1-965b-f33112f3acb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Schwermetall: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</w:t>
          </w:r>
        </w:p>
        <w:p>
          <w:pPr>
            <w:spacing w:before="0" w:after="0"/>
          </w:pPr>
          <w:r>
            <w:t>679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